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6127992" name="019e87ee-40c7-70e9-9bdb-314107c99b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111508" name="019e87ee-40c7-70e9-9bdb-314107c99b6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9785633" name="019e87ee-bad0-791d-b8c0-13b036333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596705" name="019e87ee-bad0-791d-b8c0-13b036333a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8221499" name="019e8816-d6c3-73d2-8539-0c46b55aec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075396" name="019e8816-d6c3-73d2-8539-0c46b55aec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51934" name="019e8816-fc79-791f-afcd-7b48e2147f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1309852" name="019e8816-fc79-791f-afcd-7b48e2147fd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4828711" name="019e8820-65e1-7c89-9ef6-6d2f58b9a2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3391178" name="019e8820-65e1-7c89-9ef6-6d2f58b9a2c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2527666" name="019e8820-78a1-7f57-b9d0-7afd8f942a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472660" name="019e8820-78a1-7f57-b9d0-7afd8f942a2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